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124D5" w:rsidRPr="00C124D5" w:rsidRDefault="00C124D5" w:rsidP="00C124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C124D5">
        <w:rPr>
          <w:rFonts w:ascii="Times New Roman" w:eastAsiaTheme="minorEastAsia" w:hAnsi="Times New Roman"/>
          <w:b/>
          <w:sz w:val="27"/>
          <w:szCs w:val="27"/>
        </w:rPr>
        <w:t>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1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C124D5">
        <w:rPr>
          <w:rFonts w:ascii="Times New Roman" w:eastAsiaTheme="minorEastAsia" w:hAnsi="Times New Roman"/>
          <w:b/>
          <w:sz w:val="27"/>
          <w:szCs w:val="27"/>
        </w:rPr>
        <w:t>8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2</w:t>
      </w:r>
    </w:p>
    <w:p w:rsidR="00C124D5" w:rsidRDefault="00C124D5" w:rsidP="00C124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066B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066B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066B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  <w:bookmarkStart w:id="0" w:name="_GoBack"/>
      <w:bookmarkEnd w:id="0"/>
    </w:p>
    <w:p w:rsidR="001A4C7A" w:rsidRPr="007D583B" w:rsidRDefault="001A4C7A" w:rsidP="00066B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14191E">
        <w:rPr>
          <w:rFonts w:ascii="Times New Roman" w:hAnsi="Times New Roman"/>
          <w:b/>
          <w:bCs/>
          <w:sz w:val="28"/>
          <w:szCs w:val="28"/>
          <w:lang w:val="uk-UA"/>
        </w:rPr>
        <w:t>Педченку</w:t>
      </w:r>
      <w:proofErr w:type="spellEnd"/>
      <w:r w:rsidR="0014191E">
        <w:rPr>
          <w:rFonts w:ascii="Times New Roman" w:hAnsi="Times New Roman"/>
          <w:b/>
          <w:bCs/>
          <w:sz w:val="28"/>
          <w:szCs w:val="28"/>
          <w:lang w:val="uk-UA"/>
        </w:rPr>
        <w:t xml:space="preserve"> І.І.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14191E">
        <w:rPr>
          <w:rFonts w:ascii="Times New Roman" w:hAnsi="Times New Roman"/>
          <w:bCs/>
          <w:sz w:val="28"/>
          <w:szCs w:val="28"/>
          <w:lang w:val="uk-UA"/>
        </w:rPr>
        <w:t>Педченка</w:t>
      </w:r>
      <w:proofErr w:type="spellEnd"/>
      <w:r w:rsidR="0014191E">
        <w:rPr>
          <w:rFonts w:ascii="Times New Roman" w:hAnsi="Times New Roman"/>
          <w:bCs/>
          <w:sz w:val="28"/>
          <w:szCs w:val="28"/>
          <w:lang w:val="uk-UA"/>
        </w:rPr>
        <w:t xml:space="preserve"> Івана Івановича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EF190E" w:rsidRPr="00EF190E">
        <w:rPr>
          <w:lang w:val="uk-UA"/>
        </w:rPr>
        <w:t xml:space="preserve"> </w:t>
      </w:r>
      <w:r w:rsidR="00EF190E" w:rsidRPr="00EF190E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F19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14191E">
        <w:rPr>
          <w:rFonts w:ascii="Times New Roman" w:hAnsi="Times New Roman"/>
          <w:bCs/>
          <w:sz w:val="28"/>
          <w:szCs w:val="28"/>
          <w:lang w:val="uk-UA"/>
        </w:rPr>
        <w:t>Педченку</w:t>
      </w:r>
      <w:proofErr w:type="spellEnd"/>
      <w:r w:rsidR="0014191E">
        <w:rPr>
          <w:rFonts w:ascii="Times New Roman" w:hAnsi="Times New Roman"/>
          <w:bCs/>
          <w:sz w:val="28"/>
          <w:szCs w:val="28"/>
          <w:lang w:val="uk-UA"/>
        </w:rPr>
        <w:t xml:space="preserve"> Івану Івановичу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0562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14191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05623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0,2500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 0,</w:t>
      </w:r>
      <w:r w:rsidR="0010562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4191E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14191E">
        <w:rPr>
          <w:rFonts w:ascii="Times New Roman" w:hAnsi="Times New Roman"/>
          <w:bCs/>
          <w:sz w:val="28"/>
          <w:szCs w:val="28"/>
          <w:lang w:val="uk-UA"/>
        </w:rPr>
        <w:t>Рось,30,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4D362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4191E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14191E" w:rsidRPr="0014191E">
        <w:t xml:space="preserve"> </w:t>
      </w:r>
      <w:proofErr w:type="spellStart"/>
      <w:r w:rsidR="0014191E" w:rsidRPr="0014191E">
        <w:rPr>
          <w:rFonts w:ascii="Times New Roman" w:hAnsi="Times New Roman"/>
          <w:bCs/>
          <w:sz w:val="28"/>
          <w:szCs w:val="28"/>
          <w:lang w:val="uk-UA"/>
        </w:rPr>
        <w:t>Педченку</w:t>
      </w:r>
      <w:proofErr w:type="spellEnd"/>
      <w:r w:rsidR="0014191E" w:rsidRPr="0014191E">
        <w:rPr>
          <w:rFonts w:ascii="Times New Roman" w:hAnsi="Times New Roman"/>
          <w:bCs/>
          <w:sz w:val="28"/>
          <w:szCs w:val="28"/>
          <w:lang w:val="uk-UA"/>
        </w:rPr>
        <w:t xml:space="preserve"> Івану Івановичу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Pr="00C124D5" w:rsidRDefault="001A4C7A" w:rsidP="00C124D5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C124D5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C124D5">
        <w:rPr>
          <w:rFonts w:ascii="Times New Roman" w:hAnsi="Times New Roman"/>
          <w:sz w:val="28"/>
          <w:szCs w:val="28"/>
          <w:lang w:val="uk-UA"/>
        </w:rPr>
        <w:t>.</w:t>
      </w:r>
      <w:r w:rsidR="00C124D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124D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7494E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7B209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EF190E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66B3E"/>
    <w:rsid w:val="00105623"/>
    <w:rsid w:val="00122A65"/>
    <w:rsid w:val="0014191E"/>
    <w:rsid w:val="001A4C7A"/>
    <w:rsid w:val="001F46B0"/>
    <w:rsid w:val="00256734"/>
    <w:rsid w:val="00297B13"/>
    <w:rsid w:val="00317446"/>
    <w:rsid w:val="0033394D"/>
    <w:rsid w:val="00385534"/>
    <w:rsid w:val="003914DE"/>
    <w:rsid w:val="00402717"/>
    <w:rsid w:val="004D3624"/>
    <w:rsid w:val="005A0493"/>
    <w:rsid w:val="00606D34"/>
    <w:rsid w:val="006F5B6A"/>
    <w:rsid w:val="00773856"/>
    <w:rsid w:val="007B2096"/>
    <w:rsid w:val="0081342E"/>
    <w:rsid w:val="00870D21"/>
    <w:rsid w:val="0087494E"/>
    <w:rsid w:val="008A3AE8"/>
    <w:rsid w:val="008D6670"/>
    <w:rsid w:val="00956534"/>
    <w:rsid w:val="00B31307"/>
    <w:rsid w:val="00B52E0B"/>
    <w:rsid w:val="00BF4B1F"/>
    <w:rsid w:val="00C124D5"/>
    <w:rsid w:val="00C227D5"/>
    <w:rsid w:val="00C23241"/>
    <w:rsid w:val="00C36CA8"/>
    <w:rsid w:val="00D87CE5"/>
    <w:rsid w:val="00DB10AC"/>
    <w:rsid w:val="00EF190E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4DB80-CFAD-495E-ADE9-073C35041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5</cp:revision>
  <cp:lastPrinted>2021-03-16T08:21:00Z</cp:lastPrinted>
  <dcterms:created xsi:type="dcterms:W3CDTF">2021-03-12T07:32:00Z</dcterms:created>
  <dcterms:modified xsi:type="dcterms:W3CDTF">2021-04-10T15:16:00Z</dcterms:modified>
</cp:coreProperties>
</file>